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AAB" w:rsidRDefault="008117FE" w:rsidP="00154AAB">
      <w:pPr>
        <w:spacing w:after="0" w:line="40" w:lineRule="atLeast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Ngày soạn:</w:t>
      </w:r>
    </w:p>
    <w:p w:rsidR="008117FE" w:rsidRPr="008117FE" w:rsidRDefault="008117FE" w:rsidP="00154AAB">
      <w:pPr>
        <w:spacing w:after="0" w:line="40" w:lineRule="atLeast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 xml:space="preserve"> Ngày giảng:</w:t>
      </w:r>
    </w:p>
    <w:p w:rsidR="008117FE" w:rsidRPr="008117FE" w:rsidRDefault="008117FE" w:rsidP="00154AAB">
      <w:pPr>
        <w:spacing w:after="0" w:line="40" w:lineRule="atLeast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TUẦN 28</w:t>
      </w:r>
    </w:p>
    <w:p w:rsidR="008117FE" w:rsidRPr="008117FE" w:rsidRDefault="008117FE" w:rsidP="00154AAB">
      <w:pPr>
        <w:spacing w:after="0" w:line="40" w:lineRule="atLeast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ÔN TÂP 2 BÀI HÁT: ĐẤT NƯỚC TƯƠI ĐẸP SAO</w:t>
      </w:r>
    </w:p>
    <w:p w:rsidR="008117FE" w:rsidRPr="008117FE" w:rsidRDefault="008117FE" w:rsidP="00154AAB">
      <w:pPr>
        <w:spacing w:after="0" w:line="40" w:lineRule="atLeast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EM VẪN NHỚ TRƯỜNG XƯA</w:t>
      </w:r>
    </w:p>
    <w:p w:rsidR="008117FE" w:rsidRPr="008117FE" w:rsidRDefault="008117FE" w:rsidP="00154AAB">
      <w:pPr>
        <w:spacing w:after="0" w:line="40" w:lineRule="atLeast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KỂ CHUYỆN ÂM NHẠC</w:t>
      </w:r>
    </w:p>
    <w:p w:rsidR="008117FE" w:rsidRPr="008117FE" w:rsidRDefault="00154AAB" w:rsidP="00154AAB">
      <w:pPr>
        <w:spacing w:after="0" w:line="40" w:lineRule="atLeast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I.</w:t>
      </w:r>
      <w:r w:rsidR="008117FE" w:rsidRPr="008117FE">
        <w:rPr>
          <w:rFonts w:ascii="Times New Roman" w:hAnsi="Times New Roman" w:cs="Times New Roman"/>
          <w:b/>
          <w:sz w:val="28"/>
          <w:szCs w:val="28"/>
          <w:lang w:val="nl-NL"/>
        </w:rPr>
        <w:t>MỤC TIÊU:</w:t>
      </w:r>
    </w:p>
    <w:p w:rsidR="008117FE" w:rsidRPr="008117FE" w:rsidRDefault="008117FE" w:rsidP="00154AAB">
      <w:pPr>
        <w:spacing w:after="0" w:line="40" w:lineRule="atLeast"/>
        <w:jc w:val="center"/>
        <w:rPr>
          <w:rFonts w:ascii="Times New Roman" w:hAnsi="Times New Roman" w:cs="Times New Roman"/>
          <w:sz w:val="28"/>
          <w:szCs w:val="28"/>
          <w:lang w:val="nl-NL"/>
        </w:rPr>
      </w:pPr>
    </w:p>
    <w:p w:rsidR="008117FE" w:rsidRPr="008117FE" w:rsidRDefault="008117FE" w:rsidP="00154AAB">
      <w:pPr>
        <w:spacing w:after="0" w:line="4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HS hát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 xml:space="preserve">Đất nước tươi đẹp sao, Em vẫn nhớ trường xưa  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kết hợp gõ đệm và vận động theo nhạc. </w:t>
      </w:r>
    </w:p>
    <w:p w:rsidR="008117FE" w:rsidRPr="008117FE" w:rsidRDefault="008117FE" w:rsidP="00154AAB">
      <w:pPr>
        <w:spacing w:after="0" w:line="4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>- Trình bày 2 bài hát theo nhóm, cá nhân.</w:t>
      </w:r>
    </w:p>
    <w:p w:rsidR="008117FE" w:rsidRPr="008117FE" w:rsidRDefault="008117FE" w:rsidP="00154AAB">
      <w:pPr>
        <w:spacing w:after="0" w:line="4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HS nghe câu chuyện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 xml:space="preserve">Khúc nhạc dưới trăng, 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tập kể sơ lược nội dung câu chuyện. HS làm quen với bản Sô-nát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>Ánh trăng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 của Bét-tô-ven.</w:t>
      </w:r>
    </w:p>
    <w:p w:rsidR="008117FE" w:rsidRPr="008117FE" w:rsidRDefault="008117FE" w:rsidP="00154AAB">
      <w:pPr>
        <w:spacing w:after="0" w:line="4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II. ĐỒ DÙNG DẠY HỌC:</w:t>
      </w:r>
    </w:p>
    <w:p w:rsidR="008117FE" w:rsidRPr="008117FE" w:rsidRDefault="008117FE" w:rsidP="00154AAB">
      <w:pPr>
        <w:spacing w:after="0" w:line="40" w:lineRule="atLeast"/>
        <w:ind w:firstLine="72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>- Nhạc cụ quen dùng</w:t>
      </w:r>
    </w:p>
    <w:p w:rsidR="008117FE" w:rsidRPr="008117FE" w:rsidRDefault="008117FE" w:rsidP="00154AAB">
      <w:pPr>
        <w:spacing w:after="0" w:line="40" w:lineRule="atLeast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- Vẽ 4 bức tranh minh hoạ cho câu chuyện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 xml:space="preserve">Khúc nhạc dưới trăng. 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Băng, đĩa nhạc giới thiệu bản Sô-nát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 xml:space="preserve">Ánh trăng 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>của Bét-tô-ven.</w:t>
      </w:r>
    </w:p>
    <w:p w:rsidR="008117FE" w:rsidRPr="008117FE" w:rsidRDefault="008117FE" w:rsidP="00154AAB">
      <w:pPr>
        <w:spacing w:after="0" w:line="40" w:lineRule="atLeast"/>
        <w:ind w:firstLine="72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>- Tập một số đoạn trích để có thể giới thiệu về tác phẩm của Bét-tô-ven.</w:t>
      </w:r>
    </w:p>
    <w:p w:rsidR="008117FE" w:rsidRPr="008117FE" w:rsidRDefault="008117FE" w:rsidP="00154AAB">
      <w:pPr>
        <w:spacing w:after="0" w:line="40" w:lineRule="atLeast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III. HOẠT ĐỘNG DẠY VÀ HỌC:</w:t>
      </w:r>
    </w:p>
    <w:p w:rsidR="008117FE" w:rsidRPr="008117FE" w:rsidRDefault="008117FE" w:rsidP="00154AAB">
      <w:pPr>
        <w:pStyle w:val="BodyText"/>
        <w:spacing w:line="40" w:lineRule="atLeast"/>
        <w:ind w:right="0" w:firstLine="72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>1. Ổn định tổ chức: ( 1’) Nhắc HS sửa tư thế ngồi ngay ngắn</w:t>
      </w:r>
    </w:p>
    <w:p w:rsidR="008117FE" w:rsidRPr="008117FE" w:rsidRDefault="008117FE" w:rsidP="00154AAB">
      <w:pPr>
        <w:pStyle w:val="BodyText"/>
        <w:spacing w:line="40" w:lineRule="atLeast"/>
        <w:ind w:right="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 xml:space="preserve">          2. Kiểm tra bài cũ:  ( 4’)  Kết hợp trong khi ôn</w:t>
      </w:r>
    </w:p>
    <w:p w:rsidR="008117FE" w:rsidRPr="008117FE" w:rsidRDefault="008117FE" w:rsidP="00154AAB">
      <w:pPr>
        <w:spacing w:after="0" w:line="4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>3. Bài mới: Bắt  nhịp cho cả lớp hát kết hợp khởi động giọng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90"/>
        <w:gridCol w:w="3868"/>
      </w:tblGrid>
      <w:tr w:rsidR="008117FE" w:rsidRPr="008117FE" w:rsidTr="0056199E">
        <w:trPr>
          <w:trHeight w:val="566"/>
        </w:trPr>
        <w:tc>
          <w:tcPr>
            <w:tcW w:w="6390" w:type="dxa"/>
            <w:vAlign w:val="center"/>
          </w:tcPr>
          <w:p w:rsidR="008117FE" w:rsidRPr="008117FE" w:rsidRDefault="008117FE" w:rsidP="00154AAB">
            <w:pPr>
              <w:spacing w:after="0" w:line="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68" w:type="dxa"/>
            <w:vAlign w:val="center"/>
          </w:tcPr>
          <w:p w:rsidR="008117FE" w:rsidRPr="008117FE" w:rsidRDefault="008117FE" w:rsidP="00154AAB">
            <w:pPr>
              <w:spacing w:after="0" w:line="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8117FE" w:rsidRPr="008117FE" w:rsidTr="0056199E">
        <w:tc>
          <w:tcPr>
            <w:tcW w:w="6390" w:type="dxa"/>
          </w:tcPr>
          <w:p w:rsidR="008117FE" w:rsidRPr="008117FE" w:rsidRDefault="008117FE" w:rsidP="00154AAB">
            <w:pPr>
              <w:numPr>
                <w:ilvl w:val="0"/>
                <w:numId w:val="9"/>
              </w:numPr>
              <w:spacing w:after="0" w:line="40" w:lineRule="atLeast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Hoạt động 1:  ( 10’) Ôn tập bài hát: </w:t>
            </w:r>
            <w:r w:rsidRPr="008117FE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Đất nước tươi đẹp sao.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hát bài </w:t>
            </w:r>
            <w:r w:rsidRPr="008117FE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Đất nước tươi đẹp sao</w:t>
            </w: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kết hợp gõ đệm và vận động theo nhạc (lời 1 gõ đệm theo phách, lời 2 gõ đệm với hai âm sắc).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đối đáp, đồng ca kết hợp gõ đệm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Hát lời 2 tương tự.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Trình bày bài hát theo nhóm, hát kết hợp gõ đệm và vận động theo nhạc.</w:t>
            </w:r>
          </w:p>
          <w:p w:rsidR="008117FE" w:rsidRPr="008117FE" w:rsidRDefault="008117FE" w:rsidP="00154AAB">
            <w:pPr>
              <w:numPr>
                <w:ilvl w:val="0"/>
                <w:numId w:val="9"/>
              </w:numPr>
              <w:spacing w:after="0" w:line="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Hoạt động 2: ( 10’) Ôn tập bài hát: </w:t>
            </w:r>
            <w:r w:rsidRPr="008117FE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Em vẫn nhớ trường xưa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</w:t>
            </w:r>
            <w:r w:rsidRPr="008117FE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</w:t>
            </w: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kết hợp gõ đệm: Đoạn 1 gõ đệm theo phách, đoạn 2 gõ với hai âm sắc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bằng cách hát có lĩnh xướng, đồng ca kết hợp gõ đệm.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kết hợp vận động theo nhạc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Trình bày bài hát theo nhóm, hát kết hợp gõ đệm và </w:t>
            </w: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vận động theo nhạc</w:t>
            </w:r>
          </w:p>
          <w:p w:rsidR="008117FE" w:rsidRPr="008117FE" w:rsidRDefault="008117FE" w:rsidP="00154AAB">
            <w:pPr>
              <w:numPr>
                <w:ilvl w:val="0"/>
                <w:numId w:val="9"/>
              </w:numPr>
              <w:spacing w:after="0" w:line="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Hoạt động 3:  5’ Kể chuyện âm nhạc: </w:t>
            </w:r>
            <w:r w:rsidRPr="008117FE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Khúc nhạc dưới trăng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GV kể chuyện theo tranh minh hoạ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Củng cố nội dung: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+ Vì sao Bét-tô-ven lại ghé vào thăm nhà người thợ giày?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+ Tại sao Bét-tô-ven lại chơi đàn với sự xúc động mãnh liệt?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 xml:space="preserve">+ Giai điệu bản Sô-nát </w:t>
            </w:r>
            <w:r w:rsidRPr="008117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Ánh trăng </w:t>
            </w: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xuất hiện khi Bét-tô-ven nhìn thấy những gì?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tập kể chuyện: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Các tổ thi xem tổ nào kể được hay nhất bằng 1 trong 2 cách: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+ Tóm tắt nội dung từng đoạn theo tranh minh hoạ.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+ Tóm tắt toàn bộ câu chuyện theo tranh minh hoạ.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 xml:space="preserve">- Nghe nhạc minh hoạ  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 xml:space="preserve">+ HS nghe đoạn trích bản Sô-nát </w:t>
            </w:r>
            <w:r w:rsidRPr="008117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Ánh trăng </w:t>
            </w: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(1 phút).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Giáo dục thái độ</w:t>
            </w:r>
          </w:p>
          <w:p w:rsidR="008117FE" w:rsidRPr="008117FE" w:rsidRDefault="008117FE" w:rsidP="00154AAB">
            <w:pPr>
              <w:numPr>
                <w:ilvl w:val="0"/>
                <w:numId w:val="10"/>
              </w:numPr>
              <w:spacing w:after="0" w:line="40" w:lineRule="atLeast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4: Cũng cố , dặn dò : 5’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Nhận xét tiết học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Tuyên dương HS có thái độ học tập tốt, khuyên những em học chưa tốt cần cố găng hơn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Dặn HS về nhà ôn lại bài và xem rước bài mới</w:t>
            </w:r>
          </w:p>
        </w:tc>
        <w:tc>
          <w:tcPr>
            <w:tcW w:w="3868" w:type="dxa"/>
          </w:tcPr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HS ghi bài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thực hiện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 trình bày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- 4-5 HS trình bày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ghi bài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thực hiện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thực hiện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 thực hiện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- 5-6 HS trình bày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ghi bài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nghe câu chuyện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trả lời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thực hiện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nghe bản nhạc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ghi nhớ</w:t>
            </w:r>
          </w:p>
          <w:p w:rsidR="008117FE" w:rsidRPr="008117FE" w:rsidRDefault="008117FE" w:rsidP="00154AAB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</w:tbl>
    <w:p w:rsidR="008117FE" w:rsidRPr="008117FE" w:rsidRDefault="008117FE" w:rsidP="008117FE">
      <w:pPr>
        <w:rPr>
          <w:rFonts w:ascii="Times New Roman" w:hAnsi="Times New Roman" w:cs="Times New Roman"/>
          <w:b/>
          <w:sz w:val="28"/>
          <w:szCs w:val="28"/>
          <w:lang w:val="nl-NL"/>
        </w:rPr>
      </w:pPr>
    </w:p>
    <w:sectPr w:rsidR="008117FE" w:rsidRPr="008117FE" w:rsidSect="00625F63">
      <w:headerReference w:type="default" r:id="rId7"/>
      <w:pgSz w:w="12240" w:h="15840"/>
      <w:pgMar w:top="1440" w:right="720" w:bottom="1080" w:left="13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C81" w:rsidRDefault="00F43C81" w:rsidP="008D7117">
      <w:pPr>
        <w:spacing w:after="0" w:line="240" w:lineRule="auto"/>
      </w:pPr>
      <w:r>
        <w:separator/>
      </w:r>
    </w:p>
  </w:endnote>
  <w:endnote w:type="continuationSeparator" w:id="1">
    <w:p w:rsidR="00F43C81" w:rsidRDefault="00F43C81" w:rsidP="008D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C81" w:rsidRDefault="00F43C81" w:rsidP="008D7117">
      <w:pPr>
        <w:spacing w:after="0" w:line="240" w:lineRule="auto"/>
      </w:pPr>
      <w:r>
        <w:separator/>
      </w:r>
    </w:p>
  </w:footnote>
  <w:footnote w:type="continuationSeparator" w:id="1">
    <w:p w:rsidR="00F43C81" w:rsidRDefault="00F43C81" w:rsidP="008D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893" w:rsidRDefault="00FA0893">
    <w:pPr>
      <w:pStyle w:val="Header"/>
      <w:rPr>
        <w:sz w:val="28"/>
        <w:szCs w:val="28"/>
      </w:rPr>
    </w:pPr>
  </w:p>
  <w:p w:rsidR="00FA0893" w:rsidRPr="00FE742F" w:rsidRDefault="00FA0893">
    <w:pPr>
      <w:pStyle w:val="Header"/>
      <w:rPr>
        <w:i/>
        <w:sz w:val="28"/>
        <w:szCs w:val="28"/>
      </w:rPr>
    </w:pPr>
    <w:r w:rsidRPr="00FE742F">
      <w:rPr>
        <w:i/>
        <w:sz w:val="28"/>
        <w:szCs w:val="28"/>
      </w:rPr>
      <w:t xml:space="preserve">  Trường Tiểu học Bình Khê II                   </w:t>
    </w:r>
    <w:r>
      <w:rPr>
        <w:i/>
        <w:sz w:val="28"/>
        <w:szCs w:val="28"/>
      </w:rPr>
      <w:t xml:space="preserve">     </w:t>
    </w:r>
    <w:r w:rsidRPr="00FE742F">
      <w:rPr>
        <w:i/>
        <w:sz w:val="28"/>
        <w:szCs w:val="28"/>
      </w:rPr>
      <w:t xml:space="preserve">                             Giáo án Âm nhạc lớp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5B039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5"/>
    <w:multiLevelType w:val="multilevel"/>
    <w:tmpl w:val="00000015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0000018"/>
    <w:multiLevelType w:val="multilevel"/>
    <w:tmpl w:val="0000001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000001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1D"/>
    <w:multiLevelType w:val="singleLevel"/>
    <w:tmpl w:val="0000001D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00000021"/>
    <w:multiLevelType w:val="multilevel"/>
    <w:tmpl w:val="000000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29"/>
    <w:multiLevelType w:val="multilevel"/>
    <w:tmpl w:val="1190F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000002A"/>
    <w:multiLevelType w:val="multilevel"/>
    <w:tmpl w:val="0000002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000002C"/>
    <w:multiLevelType w:val="multilevel"/>
    <w:tmpl w:val="0000002C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2E"/>
    <w:multiLevelType w:val="multilevel"/>
    <w:tmpl w:val="0000002E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54E1424"/>
    <w:multiLevelType w:val="hybridMultilevel"/>
    <w:tmpl w:val="941090DE"/>
    <w:lvl w:ilvl="0" w:tplc="7BC251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83628E"/>
    <w:multiLevelType w:val="hybridMultilevel"/>
    <w:tmpl w:val="309C5AB6"/>
    <w:lvl w:ilvl="0" w:tplc="988C9F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187529"/>
    <w:multiLevelType w:val="hybridMultilevel"/>
    <w:tmpl w:val="ED6CEA98"/>
    <w:lvl w:ilvl="0" w:tplc="204EC3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DB578C"/>
    <w:multiLevelType w:val="hybridMultilevel"/>
    <w:tmpl w:val="2B56012C"/>
    <w:lvl w:ilvl="0" w:tplc="180868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D70B2C"/>
    <w:multiLevelType w:val="hybridMultilevel"/>
    <w:tmpl w:val="1CEE5BFE"/>
    <w:lvl w:ilvl="0" w:tplc="BC32551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10666C"/>
    <w:multiLevelType w:val="hybridMultilevel"/>
    <w:tmpl w:val="FF5AD560"/>
    <w:lvl w:ilvl="0" w:tplc="F6A23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32749"/>
    <w:multiLevelType w:val="hybridMultilevel"/>
    <w:tmpl w:val="9AD6A16A"/>
    <w:lvl w:ilvl="0" w:tplc="388CD8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9C6F9D"/>
    <w:multiLevelType w:val="hybridMultilevel"/>
    <w:tmpl w:val="634E0A12"/>
    <w:lvl w:ilvl="0" w:tplc="8312EE02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2425B8"/>
    <w:multiLevelType w:val="hybridMultilevel"/>
    <w:tmpl w:val="610449EA"/>
    <w:lvl w:ilvl="0" w:tplc="38C8A4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510DEB"/>
    <w:multiLevelType w:val="hybridMultilevel"/>
    <w:tmpl w:val="7174D4C8"/>
    <w:lvl w:ilvl="0" w:tplc="08FC29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EF3A6C"/>
    <w:multiLevelType w:val="hybridMultilevel"/>
    <w:tmpl w:val="A5ECC112"/>
    <w:lvl w:ilvl="0" w:tplc="1EC617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D44A95"/>
    <w:multiLevelType w:val="hybridMultilevel"/>
    <w:tmpl w:val="2EF01090"/>
    <w:lvl w:ilvl="0" w:tplc="AEDA94B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  <w:i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12"/>
  </w:num>
  <w:num w:numId="8">
    <w:abstractNumId w:val="13"/>
  </w:num>
  <w:num w:numId="9">
    <w:abstractNumId w:val="5"/>
  </w:num>
  <w:num w:numId="10">
    <w:abstractNumId w:val="11"/>
  </w:num>
  <w:num w:numId="11">
    <w:abstractNumId w:val="4"/>
  </w:num>
  <w:num w:numId="12">
    <w:abstractNumId w:val="7"/>
  </w:num>
  <w:num w:numId="13">
    <w:abstractNumId w:val="3"/>
  </w:num>
  <w:num w:numId="14">
    <w:abstractNumId w:val="0"/>
  </w:num>
  <w:num w:numId="15">
    <w:abstractNumId w:val="21"/>
  </w:num>
  <w:num w:numId="16">
    <w:abstractNumId w:val="19"/>
  </w:num>
  <w:num w:numId="17">
    <w:abstractNumId w:val="15"/>
  </w:num>
  <w:num w:numId="18">
    <w:abstractNumId w:val="22"/>
  </w:num>
  <w:num w:numId="19">
    <w:abstractNumId w:val="17"/>
  </w:num>
  <w:num w:numId="20">
    <w:abstractNumId w:val="20"/>
  </w:num>
  <w:num w:numId="21">
    <w:abstractNumId w:val="24"/>
  </w:num>
  <w:num w:numId="22">
    <w:abstractNumId w:val="16"/>
  </w:num>
  <w:num w:numId="23">
    <w:abstractNumId w:val="23"/>
  </w:num>
  <w:num w:numId="24">
    <w:abstractNumId w:val="18"/>
  </w:num>
  <w:num w:numId="25">
    <w:abstractNumId w:val="25"/>
  </w:num>
  <w:num w:numId="26">
    <w:abstractNumId w:val="1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01A6"/>
    <w:rsid w:val="0005113B"/>
    <w:rsid w:val="000935D4"/>
    <w:rsid w:val="000C07F7"/>
    <w:rsid w:val="000F34E3"/>
    <w:rsid w:val="00154AAB"/>
    <w:rsid w:val="00175B4C"/>
    <w:rsid w:val="00180FE4"/>
    <w:rsid w:val="00193FB8"/>
    <w:rsid w:val="001B7354"/>
    <w:rsid w:val="001F2672"/>
    <w:rsid w:val="00237827"/>
    <w:rsid w:val="00237D23"/>
    <w:rsid w:val="00296430"/>
    <w:rsid w:val="002A56B3"/>
    <w:rsid w:val="002D647B"/>
    <w:rsid w:val="0031760C"/>
    <w:rsid w:val="00365380"/>
    <w:rsid w:val="003741FC"/>
    <w:rsid w:val="004177CC"/>
    <w:rsid w:val="00432400"/>
    <w:rsid w:val="004533F2"/>
    <w:rsid w:val="0046639A"/>
    <w:rsid w:val="004724A9"/>
    <w:rsid w:val="00474DD3"/>
    <w:rsid w:val="0048086D"/>
    <w:rsid w:val="00490515"/>
    <w:rsid w:val="004D2A65"/>
    <w:rsid w:val="004E720F"/>
    <w:rsid w:val="005147F1"/>
    <w:rsid w:val="005232AE"/>
    <w:rsid w:val="005324D6"/>
    <w:rsid w:val="0056199E"/>
    <w:rsid w:val="005C0DDE"/>
    <w:rsid w:val="005C7806"/>
    <w:rsid w:val="005D6A7B"/>
    <w:rsid w:val="005D7425"/>
    <w:rsid w:val="0062482F"/>
    <w:rsid w:val="00625F63"/>
    <w:rsid w:val="00633462"/>
    <w:rsid w:val="0064288B"/>
    <w:rsid w:val="00653B92"/>
    <w:rsid w:val="006772F0"/>
    <w:rsid w:val="0068321B"/>
    <w:rsid w:val="00696402"/>
    <w:rsid w:val="006A2A23"/>
    <w:rsid w:val="006C68B3"/>
    <w:rsid w:val="00701769"/>
    <w:rsid w:val="00705D58"/>
    <w:rsid w:val="007155CC"/>
    <w:rsid w:val="0074402E"/>
    <w:rsid w:val="00767B5A"/>
    <w:rsid w:val="00767B6F"/>
    <w:rsid w:val="007801A6"/>
    <w:rsid w:val="008117FE"/>
    <w:rsid w:val="008168A1"/>
    <w:rsid w:val="00823358"/>
    <w:rsid w:val="00843B06"/>
    <w:rsid w:val="0086079D"/>
    <w:rsid w:val="00890B24"/>
    <w:rsid w:val="008B2978"/>
    <w:rsid w:val="008B5DE1"/>
    <w:rsid w:val="008C44D5"/>
    <w:rsid w:val="008D3B55"/>
    <w:rsid w:val="008D7117"/>
    <w:rsid w:val="00961478"/>
    <w:rsid w:val="00991574"/>
    <w:rsid w:val="009A7416"/>
    <w:rsid w:val="009E5897"/>
    <w:rsid w:val="009F2A35"/>
    <w:rsid w:val="00A001F0"/>
    <w:rsid w:val="00A01BA4"/>
    <w:rsid w:val="00A07860"/>
    <w:rsid w:val="00A514EB"/>
    <w:rsid w:val="00A55EE4"/>
    <w:rsid w:val="00A6694C"/>
    <w:rsid w:val="00A91C3D"/>
    <w:rsid w:val="00A937CE"/>
    <w:rsid w:val="00AE491E"/>
    <w:rsid w:val="00AF52F7"/>
    <w:rsid w:val="00B05BC0"/>
    <w:rsid w:val="00B42F4D"/>
    <w:rsid w:val="00B44C9A"/>
    <w:rsid w:val="00B51555"/>
    <w:rsid w:val="00B6380C"/>
    <w:rsid w:val="00B743EC"/>
    <w:rsid w:val="00B91700"/>
    <w:rsid w:val="00BB402B"/>
    <w:rsid w:val="00BC45D1"/>
    <w:rsid w:val="00BE3283"/>
    <w:rsid w:val="00C40226"/>
    <w:rsid w:val="00C55E29"/>
    <w:rsid w:val="00C71837"/>
    <w:rsid w:val="00C921FA"/>
    <w:rsid w:val="00CB6439"/>
    <w:rsid w:val="00CC7676"/>
    <w:rsid w:val="00CE3AED"/>
    <w:rsid w:val="00D25797"/>
    <w:rsid w:val="00D90224"/>
    <w:rsid w:val="00DC5608"/>
    <w:rsid w:val="00E2544C"/>
    <w:rsid w:val="00E27E6A"/>
    <w:rsid w:val="00E505ED"/>
    <w:rsid w:val="00E50DE9"/>
    <w:rsid w:val="00E866E5"/>
    <w:rsid w:val="00EB1833"/>
    <w:rsid w:val="00ED1555"/>
    <w:rsid w:val="00EE6DAF"/>
    <w:rsid w:val="00F4145D"/>
    <w:rsid w:val="00F43C81"/>
    <w:rsid w:val="00F8590A"/>
    <w:rsid w:val="00FA0893"/>
    <w:rsid w:val="00FB12DF"/>
    <w:rsid w:val="00FE7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BC0"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1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D742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A0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4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84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2017-04-28T04:03:00Z</cp:lastPrinted>
  <dcterms:created xsi:type="dcterms:W3CDTF">2017-05-04T08:27:00Z</dcterms:created>
  <dcterms:modified xsi:type="dcterms:W3CDTF">2017-05-04T08:27:00Z</dcterms:modified>
</cp:coreProperties>
</file>